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4462" name="01a0234c-9404-724d-b774-e00ba9dd84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2803703" name="01a0234c-9404-724d-b774-e00ba9dd846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Wassertankraum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4952282" name="01a0234d-cb80-74b2-9448-fe74f8a6f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1181247" name="01a0234d-cb80-74b2-9448-fe74f8a6f3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3575674" name="01a0234e-edbc-76d1-b9b6-51c5bfbdf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8565752" name="01a0234e-edbc-76d1-b9b6-51c5bfbdf8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0883873" name="01a02350-330e-76cf-8952-784234bd2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9629914" name="01a02350-330e-76cf-8952-784234bd27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4309664" name="01a02351-b248-7c30-86fd-4ef838599b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773853" name="01a02351-b248-7c30-86fd-4ef838599b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5834137" name="01a02353-526c-7ae9-92d0-6b3768d94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570916" name="01a02353-526c-7ae9-92d0-6b3768d942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4183901" name="01a02357-5d99-74fa-91e6-72e845e9f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384653" name="01a02357-5d99-74fa-91e6-72e845e9f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1753667" name="01a02358-2957-71dd-9be0-19ba6bf66f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492523" name="01a02358-2957-71dd-9be0-19ba6bf66f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7522757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0847953" name="01a0237d-9ef5-78de-9b34-bd996526b0e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Ölofen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9367772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3560622" name="01a0237e-dd5a-71e0-b21d-e408acd7c0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4898344" name="01a02359-7c4c-7d95-89c7-c449196666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213280" name="01a02359-7c4c-7d95-89c7-c449196666e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2934435" name="01a02387-7d19-7d92-a663-e1fdb35b9f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6348988" name="01a02387-7d19-7d92-a663-e1fdb35b9f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